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3425668" name="91260fd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357452" name="91260fd0-1bb4-11f1-b780-33136b9420a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8700205" name="a57b4ae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966730" name="a57b4ae0-1bb4-11f1-b780-33136b9420a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0378191" name="be2d777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16653" name="be2d7770-1bb4-11f1-b780-33136b9420a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OG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9654541" name="fa2bbe30-1bb4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536443" name="fa2bbe30-1bb4-11f1-b780-33136b9420a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4899389" name="addd065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446437" name="addd0650-1bb5-11f1-b780-33136b9420a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Esszimmer / Reduit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678541" name="eef4b0c0-1bb5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025652" name="eef4b0c0-1bb5-11f1-b780-33136b9420a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/ Esszimmer / Reduit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5879160" name="44481ad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025719" name="44481ad0-1bb6-11f1-b780-33136b9420a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5060171" name="c986ab80-1bb6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765808" name="c986ab80-1bb6-11f1-b780-33136b9420a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4403978" name="1db062a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019431" name="1db062a0-1bb7-11f1-b780-33136b9420a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1631657" name="b93b2a2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433261" name="b93b2a20-1bbc-11f1-b780-33136b9420a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7021103" name="49fd7af0-1bb7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039139" name="49fd7af0-1bb7-11f1-b780-33136b9420a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668209" name="0607252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001379" name="06072520-1bb8-11f1-b780-33136b9420a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577029" name="5881578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216077" name="58815780-1bb8-11f1-b780-33136b9420a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095378" name="dd0e4b7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681953" name="dd0e4b70-1bb8-11f1-b780-33136b9420a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7633248" name="f170ccf0-1bb8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105254" name="f170ccf0-1bb8-11f1-b780-33136b9420a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5564681" name="5a9b7300-1bba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83525" name="5a9b7300-1bba-11f1-b780-33136b9420a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8933370" name="d347fa2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525720" name="d347fa20-1bbb-11f1-b780-33136b9420a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2767579" name="ebf1742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019607" name="ebf17420-1bbb-11f1-b780-33136b9420a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7174599" name="fc5cf1e0-1bbb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586719" name="fc5cf1e0-1bbb-11f1-b780-33136b9420a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8491710" name="8207d8f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559234" name="8207d8f0-1bbc-11f1-b780-33136b9420a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0547495" name="a4f1fd00-1bbc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75414" name="a4f1fd00-1bbc-11f1-b780-33136b9420a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8640024" name="ebf0ed0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38673" name="ebf0ed00-1bbd-11f1-b780-33136b9420a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2549045" name="ff75dfc0-1bbd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182938" name="ff75dfc0-1bbd-11f1-b780-33136b9420a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2952095" name="005cc7e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079746" name="005cc7e0-1bbf-11f1-b780-33136b9420a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0903676" name="0dfc546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985565" name="0dfc5460-1bbf-11f1-b780-33136b9420a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0704479" name="221b3d3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103978" name="221b3d30-1bbf-11f1-b780-33136b9420a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7944394" name="6c85883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323465" name="6c858830-1bbf-11f1-b780-33136b9420a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067418" name="f5f0f9b0-1bbf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846629" name="f5f0f9b0-1bbf-11f1-b780-33136b9420a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Cheminée Türe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8474908" name="c4f1ae80-1bc0-11f1-b780-33136b9420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632974" name="c4f1ae80-1bc0-11f1-b780-33136b9420a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Kerenzerstrasse 15, 8753 Mollis</w:t>
          </w:r>
        </w:p>
        <w:p>
          <w:pPr>
            <w:spacing w:before="0" w:after="0"/>
          </w:pPr>
          <w:r>
            <w:t>781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